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0648464" name="491e4c8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330782" name="491e4c80-2752-11f1-ae98-47d360b0b01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7283081" name="d7d0886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43431" name="d7d08860-2754-11f1-ae98-47d360b0b01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356260" name="a9f141e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966507" name="a9f141e0-2755-11f1-ae98-47d360b0b01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4958462" name="21e6918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777274" name="21e69180-2758-11f1-ae98-47d360b0b01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7315176" name="e941c41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103152" name="e941c410-2759-11f1-ae98-47d360b0b01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597114" name="86ddaa9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911575" name="86ddaa90-275a-11f1-ae98-47d360b0b0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3662596" name="4135fb4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154255" name="4135fb40-275b-11f1-ae98-47d360b0b01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1745997" name="66e675d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940561" name="66e675d0-275c-11f1-ae98-47d360b0b01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6820268" name="5957208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358491" name="59572080-275d-11f1-ae98-47d360b0b01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237693" name="9c19e2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41355" name="9c19e2e0-275d-11f1-ae98-47d360b0b01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705526" name="f650ac8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754752" name="f650ac80-275d-11f1-ae98-47d360b0b01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175781" name="a87a87c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986391" name="a87a87c0-2752-11f1-ae98-47d360b0b01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4246988" name="c5bb0eb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838801" name="c5bb0eb0-2755-11f1-ae98-47d360b0b01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813817" name="34b812c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365128" name="34b812c0-2758-11f1-ae98-47d360b0b01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3536253" name="00069f9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889516" name="00069f90-275a-11f1-ae98-47d360b0b01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2835431" name="9d471fa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498805" name="9d471fa0-275a-11f1-ae98-47d360b0b01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917614" name="54ebe91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29804" name="54ebe910-275b-11f1-ae98-47d360b0b01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7962713" name="7c16597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130829" name="7c165970-275c-11f1-ae98-47d360b0b01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7625773" name="707f039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740203" name="707f0390-275d-11f1-ae98-47d360b0b01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6675991" name="b310ca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674322" name="b310cae0-275d-11f1-ae98-47d360b0b01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0920870" name="fe5167c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605138" name="fe5167c0-2754-11f1-ae98-47d360b0b01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4910346" name="02c953f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786356" name="02c953f0-2758-11f1-ae98-47d360b0b01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456046" name="d1aeea3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716606" name="d1aeea30-2759-11f1-ae98-47d360b0b0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1517211" name="2bb49c4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98443" name="2bb49c40-275b-11f1-ae98-47d360b0b0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1055933" name="51d034b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127601" name="51d034b0-275c-11f1-ae98-47d360b0b01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8234682" name="68dcac1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211631" name="68dcac10-2752-11f1-ae98-47d360b0b01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1722681" name="330783f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593042" name="330783f0-2755-11f1-ae98-47d360b0b01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7407611" name="5285581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537975" name="52855810-2755-11f1-ae98-47d360b0b01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0475885" name="aff1fb8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334209" name="aff1fb80-2759-11f1-ae98-47d360b0b01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2310490" name="3623028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897805" name="36230280-275a-11f1-ae98-47d360b0b01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5671576" name="881deb6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93531" name="881deb60-275d-11f1-ae98-47d360b0b01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4705055" name="db8fd2f0-2757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938795" name="db8fd2f0-2757-11f1-ae98-47d360b0b01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7266850" name="10d6d5c0-275e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459623" name="10d6d5c0-275e-11f1-ae98-47d360b0b01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432029" name="cae087b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576820" name="cae087b0-2752-11f1-ae98-47d360b0b0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8919785" name="cfd18cc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792507" name="cfd18cc0-275b-11f1-ae98-47d360b0b01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Städeliwies 18/ 18A, 9422 Thal</w:t>
          </w:r>
        </w:p>
        <w:p>
          <w:pPr>
            <w:spacing w:before="0" w:after="0"/>
          </w:pPr>
          <w:r>
            <w:t>788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